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1530591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90313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6842926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811270" name="5e11c000-3576-11f0-8521-d1fc24897d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391483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091502" name="6a427a40-3576-11f0-a7ec-6d9fb2b9284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748010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23943" name="78ce3b80-3576-11f0-84a8-4f7ad60b2a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981232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768964" name="91b87290-3577-11f0-9b21-d54ef45e52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582742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33439" name="a870caf0-3577-11f0-9507-d97c39279ce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995926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21016" name="c769deb0-3577-11f0-a750-f5986d6f8e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0183047" name="77451890-3578-11f0-ac43-7df4e6905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613269" name="77451890-3578-11f0-ac43-7df4e69057f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931819" name="84fa01d0-3578-11f0-98e5-018d3e4088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438650" name="84fa01d0-3578-11f0-98e5-018d3e4088b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89216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68058" name="8dee0040-357b-11f0-ad00-ffa99cd337f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318000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37524" name="b2f278d0-357b-11f0-ba7f-47cd8b706a2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819788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47568" name="c524faf0-357b-11f0-9b1e-5fbb086f29f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012657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116679" name="248afa30-357c-11f0-98d1-2d92fc029f6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4666502" name="62517dd0-357c-11f0-89a5-d5f65a640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907867" name="62517dd0-357c-11f0-89a5-d5f65a640e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erneuert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306722" name="ce6de210-357c-11f0-980f-5b38e9a79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38499" name="ce6de210-357c-11f0-980f-5b38e9a7949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20 Jahren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129557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395560" name="f978b660-357c-11f0-a12b-c5eb0a0eaab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092389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96835" name="db97ace0-357d-11f0-a2b2-01a085efb1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004182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041013" name="17bfc2c0-357e-11f0-af0c-51b3db7c4d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